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2B95A" w14:textId="77777777" w:rsidR="00A77B3E" w:rsidRDefault="00A77B3E">
      <w:pPr>
        <w:widowControl w:val="0"/>
        <w:spacing w:line="230" w:lineRule="auto"/>
        <w:rPr>
          <w:rFonts w:ascii="Times" w:hAnsi="Times" w:cs="Times"/>
          <w:sz w:val="24"/>
          <w:szCs w:val="24"/>
        </w:rPr>
      </w:pPr>
    </w:p>
    <w:p w14:paraId="285500BE" w14:textId="77777777" w:rsidR="00A77B3E" w:rsidRDefault="00A77B3E">
      <w:pPr>
        <w:widowControl w:val="0"/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6"/>
        <w:gridCol w:w="1190"/>
        <w:gridCol w:w="5654"/>
        <w:gridCol w:w="1122"/>
        <w:gridCol w:w="3699"/>
      </w:tblGrid>
      <w:tr w:rsidR="00165C33" w:rsidRPr="00165C33" w14:paraId="2896D470" w14:textId="77777777" w:rsidTr="00C870E7">
        <w:tc>
          <w:tcPr>
            <w:tcW w:w="1247" w:type="pct"/>
          </w:tcPr>
          <w:p w14:paraId="48BFE2CE" w14:textId="245D1E22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165C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Biểu số 05TH.N/BNV-CBCCVC</w:t>
            </w:r>
            <w:r w:rsidRPr="00165C33">
              <w:rPr>
                <w:rFonts w:ascii="Times New Roman" w:hAnsi="Times New Roman" w:cs="Times New Roman"/>
                <w:sz w:val="26"/>
                <w:szCs w:val="26"/>
              </w:rPr>
              <w:br/>
              <w:t>Ban hành theo Thông tư số 2/2023/TT-BNV ngày 23/3/2023</w:t>
            </w:r>
            <w:r w:rsidRPr="00165C33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Thời hạn nhận báo cáo: ngày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 xml:space="preserve"> tháng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 xml:space="preserve"> năm </w:t>
            </w: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</w:t>
            </w:r>
          </w:p>
        </w:tc>
        <w:tc>
          <w:tcPr>
            <w:tcW w:w="383" w:type="pct"/>
          </w:tcPr>
          <w:p w14:paraId="046CC7A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819" w:type="pct"/>
          </w:tcPr>
          <w:p w14:paraId="5C347B87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BÁO CÁO DANH SÁCH VÀ TIỀN LƯƠNG CÁN BỘ, CÔNG</w:t>
            </w: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65C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CHỨC CẤP XÃ NĂM 20….</w:t>
            </w:r>
          </w:p>
          <w:p w14:paraId="6473E1C7" w14:textId="1D905E94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361" w:type="pct"/>
          </w:tcPr>
          <w:p w14:paraId="4CA9732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190" w:type="pct"/>
          </w:tcPr>
          <w:p w14:paraId="1BB43DB2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Đơn vị báo cáo:</w:t>
            </w:r>
          </w:p>
          <w:p w14:paraId="6CAF9FE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Đơn vị nhận báo cáo:</w:t>
            </w:r>
          </w:p>
        </w:tc>
      </w:tr>
    </w:tbl>
    <w:p w14:paraId="3D608D0D" w14:textId="77777777" w:rsidR="00165C33" w:rsidRPr="00165C33" w:rsidRDefault="00165C33" w:rsidP="00165C33">
      <w:pPr>
        <w:spacing w:before="120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9"/>
        <w:gridCol w:w="2088"/>
        <w:gridCol w:w="1194"/>
        <w:gridCol w:w="1191"/>
        <w:gridCol w:w="1487"/>
        <w:gridCol w:w="1490"/>
        <w:gridCol w:w="1191"/>
        <w:gridCol w:w="774"/>
        <w:gridCol w:w="778"/>
        <w:gridCol w:w="774"/>
        <w:gridCol w:w="774"/>
        <w:gridCol w:w="774"/>
        <w:gridCol w:w="774"/>
        <w:gridCol w:w="774"/>
        <w:gridCol w:w="1129"/>
      </w:tblGrid>
      <w:tr w:rsidR="00165C33" w:rsidRPr="00165C33" w14:paraId="1B9BD766" w14:textId="77777777" w:rsidTr="00C87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" w:type="pct"/>
            <w:vMerge w:val="restart"/>
            <w:vAlign w:val="center"/>
          </w:tcPr>
          <w:p w14:paraId="3C1006B0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TT</w:t>
            </w:r>
          </w:p>
        </w:tc>
        <w:tc>
          <w:tcPr>
            <w:tcW w:w="671" w:type="pct"/>
            <w:vMerge w:val="restart"/>
            <w:vAlign w:val="center"/>
          </w:tcPr>
          <w:p w14:paraId="4DDD550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Họ và tên</w:t>
            </w:r>
          </w:p>
        </w:tc>
        <w:tc>
          <w:tcPr>
            <w:tcW w:w="767" w:type="pct"/>
            <w:gridSpan w:val="2"/>
            <w:vAlign w:val="center"/>
          </w:tcPr>
          <w:p w14:paraId="3F146F4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Ngày tháng năm sinh</w:t>
            </w:r>
          </w:p>
        </w:tc>
        <w:tc>
          <w:tcPr>
            <w:tcW w:w="478" w:type="pct"/>
            <w:vMerge w:val="restart"/>
            <w:vAlign w:val="center"/>
          </w:tcPr>
          <w:p w14:paraId="0DFE8A75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Chức vụ hoặc chức danh công tác</w:t>
            </w:r>
          </w:p>
        </w:tc>
        <w:tc>
          <w:tcPr>
            <w:tcW w:w="479" w:type="pct"/>
            <w:vMerge w:val="restart"/>
            <w:vAlign w:val="center"/>
          </w:tcPr>
          <w:p w14:paraId="791267C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Cơ quan, đơn vị đang làm việc</w:t>
            </w:r>
          </w:p>
        </w:tc>
        <w:tc>
          <w:tcPr>
            <w:tcW w:w="383" w:type="pct"/>
            <w:vMerge w:val="restart"/>
            <w:vAlign w:val="center"/>
          </w:tcPr>
          <w:p w14:paraId="5224C6E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Thời hạn giữ chức vụ, chức danh</w:t>
            </w:r>
          </w:p>
        </w:tc>
        <w:tc>
          <w:tcPr>
            <w:tcW w:w="499" w:type="pct"/>
            <w:gridSpan w:val="2"/>
            <w:vAlign w:val="center"/>
          </w:tcPr>
          <w:p w14:paraId="67EFD5B3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Mức lương hiện hưởng</w:t>
            </w:r>
          </w:p>
        </w:tc>
        <w:tc>
          <w:tcPr>
            <w:tcW w:w="1245" w:type="pct"/>
            <w:gridSpan w:val="5"/>
            <w:vAlign w:val="center"/>
          </w:tcPr>
          <w:p w14:paraId="76E613EF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Phụ cấp</w:t>
            </w:r>
          </w:p>
        </w:tc>
        <w:tc>
          <w:tcPr>
            <w:tcW w:w="364" w:type="pct"/>
            <w:vMerge w:val="restart"/>
            <w:vAlign w:val="center"/>
          </w:tcPr>
          <w:p w14:paraId="7397A4D8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Ghi chú</w:t>
            </w:r>
          </w:p>
        </w:tc>
      </w:tr>
      <w:tr w:rsidR="00165C33" w:rsidRPr="00165C33" w14:paraId="73A38ADB" w14:textId="77777777" w:rsidTr="00C87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" w:type="pct"/>
            <w:vMerge/>
            <w:vAlign w:val="center"/>
          </w:tcPr>
          <w:p w14:paraId="44A3314E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pct"/>
            <w:vMerge/>
            <w:vAlign w:val="center"/>
          </w:tcPr>
          <w:p w14:paraId="43A76197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4" w:type="pct"/>
            <w:vAlign w:val="center"/>
          </w:tcPr>
          <w:p w14:paraId="0757B90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Nam</w:t>
            </w:r>
          </w:p>
        </w:tc>
        <w:tc>
          <w:tcPr>
            <w:tcW w:w="383" w:type="pct"/>
            <w:vAlign w:val="center"/>
          </w:tcPr>
          <w:p w14:paraId="4B62B702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Nữ</w:t>
            </w:r>
          </w:p>
        </w:tc>
        <w:tc>
          <w:tcPr>
            <w:tcW w:w="478" w:type="pct"/>
            <w:vMerge/>
            <w:vAlign w:val="center"/>
          </w:tcPr>
          <w:p w14:paraId="2513A3A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" w:type="pct"/>
            <w:vMerge/>
            <w:vAlign w:val="center"/>
          </w:tcPr>
          <w:p w14:paraId="7D7A85B9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Merge/>
            <w:vAlign w:val="center"/>
          </w:tcPr>
          <w:p w14:paraId="606909A9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38A4712F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Hệ số lương</w:t>
            </w:r>
          </w:p>
        </w:tc>
        <w:tc>
          <w:tcPr>
            <w:tcW w:w="250" w:type="pct"/>
            <w:vAlign w:val="center"/>
          </w:tcPr>
          <w:p w14:paraId="1796FB48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Mã số ngạch hiện giữ</w:t>
            </w:r>
          </w:p>
        </w:tc>
        <w:tc>
          <w:tcPr>
            <w:tcW w:w="249" w:type="pct"/>
            <w:vAlign w:val="center"/>
          </w:tcPr>
          <w:p w14:paraId="1632BF84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Chức vụ</w:t>
            </w:r>
          </w:p>
        </w:tc>
        <w:tc>
          <w:tcPr>
            <w:tcW w:w="249" w:type="pct"/>
            <w:vAlign w:val="center"/>
          </w:tcPr>
          <w:p w14:paraId="33E9F3EF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Trách nhiệm</w:t>
            </w:r>
          </w:p>
        </w:tc>
        <w:tc>
          <w:tcPr>
            <w:tcW w:w="249" w:type="pct"/>
            <w:vAlign w:val="center"/>
          </w:tcPr>
          <w:p w14:paraId="313FEE84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Khu vực</w:t>
            </w:r>
          </w:p>
        </w:tc>
        <w:tc>
          <w:tcPr>
            <w:tcW w:w="249" w:type="pct"/>
            <w:vAlign w:val="center"/>
          </w:tcPr>
          <w:p w14:paraId="7CAE1DD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Phụ cấp vượt khung</w:t>
            </w:r>
          </w:p>
        </w:tc>
        <w:tc>
          <w:tcPr>
            <w:tcW w:w="249" w:type="pct"/>
            <w:vAlign w:val="center"/>
          </w:tcPr>
          <w:p w14:paraId="3EBC6DF1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Tổng phụ cấp theo phần trăm</w:t>
            </w:r>
          </w:p>
        </w:tc>
        <w:tc>
          <w:tcPr>
            <w:tcW w:w="364" w:type="pct"/>
            <w:vMerge/>
            <w:vAlign w:val="center"/>
          </w:tcPr>
          <w:p w14:paraId="5DD29B7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5C33" w:rsidRPr="00165C33" w14:paraId="04DBFF93" w14:textId="77777777" w:rsidTr="00C87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" w:type="pct"/>
            <w:vAlign w:val="center"/>
          </w:tcPr>
          <w:p w14:paraId="6412F735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A</w:t>
            </w:r>
          </w:p>
        </w:tc>
        <w:tc>
          <w:tcPr>
            <w:tcW w:w="671" w:type="pct"/>
            <w:vAlign w:val="center"/>
          </w:tcPr>
          <w:p w14:paraId="46A28BA3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B</w:t>
            </w:r>
          </w:p>
        </w:tc>
        <w:tc>
          <w:tcPr>
            <w:tcW w:w="384" w:type="pct"/>
            <w:vAlign w:val="center"/>
          </w:tcPr>
          <w:p w14:paraId="64D3CED2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(1)</w:t>
            </w:r>
          </w:p>
        </w:tc>
        <w:tc>
          <w:tcPr>
            <w:tcW w:w="383" w:type="pct"/>
            <w:vAlign w:val="center"/>
          </w:tcPr>
          <w:p w14:paraId="2CB229A1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(2)</w:t>
            </w:r>
          </w:p>
        </w:tc>
        <w:tc>
          <w:tcPr>
            <w:tcW w:w="478" w:type="pct"/>
            <w:vAlign w:val="center"/>
          </w:tcPr>
          <w:p w14:paraId="49F3C913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(3)</w:t>
            </w:r>
          </w:p>
        </w:tc>
        <w:tc>
          <w:tcPr>
            <w:tcW w:w="479" w:type="pct"/>
            <w:vAlign w:val="center"/>
          </w:tcPr>
          <w:p w14:paraId="2875B199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(4)</w:t>
            </w:r>
          </w:p>
        </w:tc>
        <w:tc>
          <w:tcPr>
            <w:tcW w:w="383" w:type="pct"/>
            <w:vAlign w:val="center"/>
          </w:tcPr>
          <w:p w14:paraId="462B104D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(5)</w:t>
            </w:r>
          </w:p>
        </w:tc>
        <w:tc>
          <w:tcPr>
            <w:tcW w:w="249" w:type="pct"/>
            <w:vAlign w:val="center"/>
          </w:tcPr>
          <w:p w14:paraId="7D1D2C04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(6)</w:t>
            </w:r>
          </w:p>
        </w:tc>
        <w:tc>
          <w:tcPr>
            <w:tcW w:w="250" w:type="pct"/>
            <w:vAlign w:val="center"/>
          </w:tcPr>
          <w:p w14:paraId="632E91AF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(7)</w:t>
            </w:r>
          </w:p>
        </w:tc>
        <w:tc>
          <w:tcPr>
            <w:tcW w:w="249" w:type="pct"/>
            <w:vAlign w:val="center"/>
          </w:tcPr>
          <w:p w14:paraId="0C97C6B6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(8)</w:t>
            </w:r>
          </w:p>
        </w:tc>
        <w:tc>
          <w:tcPr>
            <w:tcW w:w="249" w:type="pct"/>
            <w:vAlign w:val="center"/>
          </w:tcPr>
          <w:p w14:paraId="35AEE951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(9)</w:t>
            </w:r>
          </w:p>
        </w:tc>
        <w:tc>
          <w:tcPr>
            <w:tcW w:w="249" w:type="pct"/>
            <w:vAlign w:val="center"/>
          </w:tcPr>
          <w:p w14:paraId="1239A0E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(10)</w:t>
            </w:r>
          </w:p>
        </w:tc>
        <w:tc>
          <w:tcPr>
            <w:tcW w:w="249" w:type="pct"/>
            <w:vAlign w:val="center"/>
          </w:tcPr>
          <w:p w14:paraId="47DF1EB4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(11)</w:t>
            </w:r>
          </w:p>
        </w:tc>
        <w:tc>
          <w:tcPr>
            <w:tcW w:w="249" w:type="pct"/>
            <w:vAlign w:val="center"/>
          </w:tcPr>
          <w:p w14:paraId="55A9B63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(12)</w:t>
            </w:r>
          </w:p>
        </w:tc>
        <w:tc>
          <w:tcPr>
            <w:tcW w:w="364" w:type="pct"/>
            <w:vAlign w:val="center"/>
          </w:tcPr>
          <w:p w14:paraId="6AC0E347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sz w:val="26"/>
                <w:szCs w:val="26"/>
              </w:rPr>
              <w:t>(13)</w:t>
            </w:r>
          </w:p>
        </w:tc>
      </w:tr>
      <w:tr w:rsidR="00165C33" w:rsidRPr="00165C33" w14:paraId="10D00702" w14:textId="77777777" w:rsidTr="00C87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" w:type="pct"/>
            <w:vAlign w:val="center"/>
          </w:tcPr>
          <w:p w14:paraId="06E869A5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pct"/>
            <w:vAlign w:val="center"/>
          </w:tcPr>
          <w:p w14:paraId="1D299E1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4" w:type="pct"/>
            <w:vAlign w:val="center"/>
          </w:tcPr>
          <w:p w14:paraId="60A3505E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744F08D3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" w:type="pct"/>
            <w:vAlign w:val="center"/>
          </w:tcPr>
          <w:p w14:paraId="17128F53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" w:type="pct"/>
            <w:vAlign w:val="center"/>
          </w:tcPr>
          <w:p w14:paraId="3E11229E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3269DB78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22155CC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28959530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0D892A2F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6223F516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187E26AF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3A9ECB4F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78EA7754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55F0C55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5C33" w:rsidRPr="00165C33" w14:paraId="35C07C27" w14:textId="77777777" w:rsidTr="00C87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" w:type="pct"/>
            <w:vAlign w:val="center"/>
          </w:tcPr>
          <w:p w14:paraId="17A98E21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pct"/>
            <w:vAlign w:val="center"/>
          </w:tcPr>
          <w:p w14:paraId="5EBE3684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4" w:type="pct"/>
            <w:vAlign w:val="center"/>
          </w:tcPr>
          <w:p w14:paraId="423E5E70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6DB9CB85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" w:type="pct"/>
            <w:vAlign w:val="center"/>
          </w:tcPr>
          <w:p w14:paraId="0BC1AF8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" w:type="pct"/>
            <w:vAlign w:val="center"/>
          </w:tcPr>
          <w:p w14:paraId="207835A6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3EAEE617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56BDD074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4AF2D2A6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60880258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5CCED437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05B0318D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5369B375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1916630D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0AE2B182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5C33" w:rsidRPr="00165C33" w14:paraId="5C47E96F" w14:textId="77777777" w:rsidTr="00C87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" w:type="pct"/>
            <w:vAlign w:val="center"/>
          </w:tcPr>
          <w:p w14:paraId="3467B94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pct"/>
            <w:vAlign w:val="center"/>
          </w:tcPr>
          <w:p w14:paraId="0A3C0C8D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4" w:type="pct"/>
            <w:vAlign w:val="center"/>
          </w:tcPr>
          <w:p w14:paraId="3CBA2755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4C83C4DD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" w:type="pct"/>
            <w:vAlign w:val="center"/>
          </w:tcPr>
          <w:p w14:paraId="76243C15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" w:type="pct"/>
            <w:vAlign w:val="center"/>
          </w:tcPr>
          <w:p w14:paraId="6721DDC0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1944ECC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043CB34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27B6D050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2B6249E8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74BA0FA3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20F6CF8F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378577C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16516E3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4CFE8BD9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5C33" w:rsidRPr="00165C33" w14:paraId="372FEAFD" w14:textId="77777777" w:rsidTr="00C87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" w:type="pct"/>
            <w:vAlign w:val="center"/>
          </w:tcPr>
          <w:p w14:paraId="4DD32CD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pct"/>
            <w:vAlign w:val="center"/>
          </w:tcPr>
          <w:p w14:paraId="396C85C1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4" w:type="pct"/>
            <w:vAlign w:val="center"/>
          </w:tcPr>
          <w:p w14:paraId="13541FC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1D54910E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" w:type="pct"/>
            <w:vAlign w:val="center"/>
          </w:tcPr>
          <w:p w14:paraId="504D858D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" w:type="pct"/>
            <w:vAlign w:val="center"/>
          </w:tcPr>
          <w:p w14:paraId="4909464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03DA7D72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700B3BD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7A04184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0A25106D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4AF3DFF7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08E3F3AE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2C0811B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4C9D23A0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436C9228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165C33" w:rsidRPr="00165C33" w14:paraId="7BF551C3" w14:textId="77777777" w:rsidTr="00C870E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15" w:type="pct"/>
            <w:vAlign w:val="center"/>
          </w:tcPr>
          <w:p w14:paraId="4456B950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71" w:type="pct"/>
            <w:vAlign w:val="center"/>
          </w:tcPr>
          <w:p w14:paraId="4E0FFDE4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65C3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số:</w:t>
            </w:r>
          </w:p>
        </w:tc>
        <w:tc>
          <w:tcPr>
            <w:tcW w:w="384" w:type="pct"/>
            <w:vAlign w:val="center"/>
          </w:tcPr>
          <w:p w14:paraId="568BE6C6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502116B1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8" w:type="pct"/>
            <w:vAlign w:val="center"/>
          </w:tcPr>
          <w:p w14:paraId="20705932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79" w:type="pct"/>
            <w:vAlign w:val="center"/>
          </w:tcPr>
          <w:p w14:paraId="111AA54A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3" w:type="pct"/>
            <w:vAlign w:val="center"/>
          </w:tcPr>
          <w:p w14:paraId="4643BE5B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2FEA84E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0" w:type="pct"/>
            <w:vAlign w:val="center"/>
          </w:tcPr>
          <w:p w14:paraId="52FA1FBC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60A04C82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00A3EF92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2C2A6D70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72B51A68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9" w:type="pct"/>
            <w:vAlign w:val="center"/>
          </w:tcPr>
          <w:p w14:paraId="28C30061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64" w:type="pct"/>
            <w:vAlign w:val="center"/>
          </w:tcPr>
          <w:p w14:paraId="5BF25D62" w14:textId="77777777" w:rsidR="00165C33" w:rsidRPr="00165C33" w:rsidRDefault="00165C33" w:rsidP="00C870E7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14:paraId="600A39C3" w14:textId="77777777" w:rsidR="00A77B3E" w:rsidRDefault="00A77B3E">
      <w:pPr>
        <w:widowControl w:val="0"/>
      </w:pPr>
    </w:p>
    <w:sectPr w:rsidR="00A77B3E" w:rsidSect="00165C33">
      <w:pgSz w:w="16840" w:h="11900" w:orient="landscape"/>
      <w:pgMar w:top="340" w:right="397" w:bottom="238" w:left="902" w:header="720" w:footer="720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7B3E"/>
    <w:rsid w:val="000025F3"/>
    <w:rsid w:val="00165C33"/>
    <w:rsid w:val="0017509E"/>
    <w:rsid w:val="001B7F2A"/>
    <w:rsid w:val="002101CE"/>
    <w:rsid w:val="003A0F5A"/>
    <w:rsid w:val="00722BE9"/>
    <w:rsid w:val="007277A7"/>
    <w:rsid w:val="0093752F"/>
    <w:rsid w:val="00A023C9"/>
    <w:rsid w:val="00A77B3E"/>
    <w:rsid w:val="00AD3BBA"/>
    <w:rsid w:val="00CA2A55"/>
    <w:rsid w:val="00CB3A06"/>
    <w:rsid w:val="00DF16B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32DB3406"/>
  <w14:defaultImageDpi w14:val="0"/>
  <w15:docId w15:val="{C86D20A0-F058-440E-88CD-587187937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caption" w:locked="1" w:semiHidden="1" w:unhideWhenUsed="1" w:qFormat="1"/>
    <w:lsdException w:name="Title" w:locked="1" w:qFormat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locked="1" w:semiHidden="1" w:uiPriority="99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 w:uiPriority="99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0"/>
    </w:pPr>
    <w:rPr>
      <w:rFonts w:ascii="Arial" w:hAnsi="Arial" w:cs="Arial"/>
      <w:color w:val="000000"/>
    </w:rPr>
  </w:style>
  <w:style w:type="paragraph" w:styleId="Heading1">
    <w:name w:val="heading 1"/>
    <w:basedOn w:val="Normal"/>
    <w:next w:val="Normal"/>
    <w:link w:val="Heading1Char"/>
    <w:uiPriority w:val="9"/>
    <w:qFormat/>
    <w:rsid w:val="00EF7B96"/>
    <w:pPr>
      <w:keepNext/>
      <w:keepLines/>
      <w:spacing w:before="480" w:after="120" w:line="240" w:lineRule="auto"/>
      <w:outlineLvl w:val="0"/>
    </w:pPr>
    <w:rPr>
      <w:b/>
      <w:bCs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EF7B96"/>
    <w:pPr>
      <w:keepNext/>
      <w:keepLines/>
      <w:spacing w:before="360" w:after="80" w:line="240" w:lineRule="auto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EF7B96"/>
    <w:pPr>
      <w:keepNext/>
      <w:keepLines/>
      <w:spacing w:before="280" w:after="80" w:line="240" w:lineRule="auto"/>
      <w:outlineLvl w:val="2"/>
    </w:pPr>
    <w:rPr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EF7B96"/>
    <w:pPr>
      <w:keepNext/>
      <w:keepLines/>
      <w:spacing w:before="240" w:after="40" w:line="240" w:lineRule="auto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EF7B96"/>
    <w:pPr>
      <w:keepNext/>
      <w:keepLines/>
      <w:spacing w:before="220" w:after="40" w:line="240" w:lineRule="auto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EF7B96"/>
    <w:pPr>
      <w:keepNext/>
      <w:keepLines/>
      <w:spacing w:before="200" w:after="40" w:line="240" w:lineRule="auto"/>
      <w:outlineLvl w:val="5"/>
    </w:pPr>
    <w:rPr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inorEastAsia" w:hAnsiTheme="minorHAnsi" w:cstheme="minorBidi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inorEastAsia" w:hAnsiTheme="minorHAnsi" w:cstheme="minorBidi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inorEastAsia" w:hAnsiTheme="minorHAnsi" w:cstheme="minorBidi"/>
      <w:b/>
      <w:bCs/>
      <w:color w:val="000000"/>
    </w:rPr>
  </w:style>
  <w:style w:type="paragraph" w:styleId="Title">
    <w:name w:val="Title"/>
    <w:basedOn w:val="Normal"/>
    <w:link w:val="TitleChar"/>
    <w:uiPriority w:val="10"/>
    <w:qFormat/>
    <w:rsid w:val="00EF7B96"/>
    <w:pPr>
      <w:keepNext/>
      <w:keepLines/>
      <w:spacing w:before="480" w:after="120" w:line="240" w:lineRule="auto"/>
    </w:pPr>
    <w:rPr>
      <w:b/>
      <w:bCs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b/>
      <w:bCs/>
      <w:color w:val="000000"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11"/>
    <w:qFormat/>
    <w:rsid w:val="00EF7B96"/>
    <w:pPr>
      <w:keepNext/>
      <w:keepLines/>
      <w:spacing w:before="360" w:after="80" w:line="240" w:lineRule="auto"/>
    </w:pPr>
    <w:rPr>
      <w:rFonts w:ascii="Georgia" w:hAnsi="Georgia" w:cs="Georgia"/>
      <w:i/>
      <w:iCs/>
      <w:color w:val="666666"/>
      <w:sz w:val="48"/>
      <w:szCs w:val="48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ajorHAnsi" w:eastAsiaTheme="majorEastAsia" w:hAnsiTheme="majorHAnsi" w:cstheme="majorBidi"/>
      <w:color w:val="000000"/>
      <w:sz w:val="24"/>
      <w:szCs w:val="24"/>
    </w:rPr>
  </w:style>
  <w:style w:type="table" w:styleId="TableGrid">
    <w:name w:val="Table Grid"/>
    <w:basedOn w:val="TableNormal"/>
    <w:rsid w:val="00165C33"/>
    <w:pPr>
      <w:spacing w:after="0" w:line="240" w:lineRule="auto"/>
    </w:pPr>
    <w:rPr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10</cp:lastModifiedBy>
  <cp:revision>6</cp:revision>
  <dcterms:created xsi:type="dcterms:W3CDTF">2023-11-18T10:10:00Z</dcterms:created>
  <dcterms:modified xsi:type="dcterms:W3CDTF">2023-11-20T08:48:00Z</dcterms:modified>
</cp:coreProperties>
</file>